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文件变更申请表</w:t>
      </w:r>
    </w:p>
    <w:p>
      <w:r>
        <w:t>记录编号：FM-002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申请部门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申请人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申请日期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变更原因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变更内容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影响评估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审批意见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